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75. WHG. Seiteneingang </w:t>
            </w:r>
          </w:p>
          <w:p>
            <w:pPr>
              <w:spacing w:before="0" w:after="0"/>
            </w:pPr>
            <w:r>
              <w:t>EG.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6611990" name="019f17ca-5c54-7746-8e23-4e9a42212f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2966300" name="019f17ca-5c54-7746-8e23-4e9a42212fe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7389757" name="019f17cf-a0d9-70a6-ae72-74bab47c1d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6723966" name="019f17cf-a0d9-70a6-ae72-74bab47c1dc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Wurde versiegelt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9758849" name="019f1731-1f1b-77d0-b4ae-c26e26f8e0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0538776" name="019f1731-1f1b-77d0-b4ae-c26e26f8e0f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9222016" name="019f1731-40a0-77ad-b25d-bbb60f375f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521781" name="019f1731-40a0-77ad-b25d-bbb60f375f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1045352" name="019f1743-bb3e-7793-aba4-2b6419020a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7394215" name="019f1743-bb3e-7793-aba4-2b6419020aa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8320802" name="019f1743-d669-7930-9bbe-e8a0cabe7f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1935904" name="019f1743-d669-7930-9bbe-e8a0cabe7f2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0319787" name="019f17be-2ec9-7fe5-ace6-789501a3f6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0422385" name="019f17be-2ec9-7fe5-ace6-789501a3f64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0847542" name="019f17be-4738-7e68-91d4-c526f96345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0056117" name="019f17be-4738-7e68-91d4-c526f963451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4658392" name="019f17c0-df28-7144-bdf3-b5a99c4691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9784378" name="019f17c0-df28-7144-bdf3-b5a99c46914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8929456" name="019f17c1-0175-7d48-8347-5c5b923e0c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8190045" name="019f17c1-0175-7d48-8347-5c5b923e0c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239863" name="019f1754-5b3c-7891-ab2b-99b823110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4139874" name="019f1754-5b3c-7891-ab2b-99b823110c7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9173692" name="019f1754-7a19-74ea-a8d0-e828f7a44a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4321551" name="019f1754-7a19-74ea-a8d0-e828f7a44a6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1.OG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2622063" name="019f176f-9aa6-74ef-b845-65f0b36ee6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0108936" name="019f176f-9aa6-74ef-b845-65f0b36ee66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4586426" name="019f176f-cc2e-75d8-9737-65c6026a58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448442" name="019f176f-cc2e-75d8-9737-65c6026a58e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5641752" name="019f1775-7c68-79a2-8f12-964d59a1be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4171082" name="019f1775-7c68-79a2-8f12-964d59a1be8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2701274" name="019f1775-9db6-7ae2-a89c-5ae1d7d33b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0342300" name="019f1775-9db6-7ae2-a89c-5ae1d7d33b6d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4577118" name="019f1791-9238-7b57-88b2-a20e5fa3b7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0513192" name="019f1791-9238-7b57-88b2-a20e5fa3b7c9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5272529" name="019f1791-ad69-7e1f-affa-358beb9ba4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6503920" name="019f1791-ad69-7e1f-affa-358beb9ba40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